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3BF3" w14:textId="77777777" w:rsidR="00EC7198" w:rsidRDefault="00EC7198" w:rsidP="00EC7198">
      <w:r>
        <w:rPr>
          <w:noProof/>
        </w:rPr>
        <w:drawing>
          <wp:inline distT="0" distB="0" distL="0" distR="0" wp14:anchorId="0014E027" wp14:editId="7C8F240D">
            <wp:extent cx="5760720" cy="918845"/>
            <wp:effectExtent l="0" t="0" r="0" b="0"/>
            <wp:docPr id="1" name="Slika 1" descr="Slika, ki vsebuje besede besedilo, posnetek zaslona, pisava, vrstica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besedilo, posnetek zaslona, pisava, vrstica&#10;&#10;Vsebina, ustvarjena z UI, morda ni pravilna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2EE25" w14:textId="76F45D11" w:rsidR="00B23462" w:rsidRDefault="00EC7198" w:rsidP="00B23462">
      <w:pPr>
        <w:pStyle w:val="Naslov1"/>
      </w:pPr>
      <w:proofErr w:type="spellStart"/>
      <w:r w:rsidRPr="00EC7198">
        <w:rPr>
          <w:rFonts w:ascii="Arial" w:hAnsi="Arial" w:cs="Arial"/>
          <w:b w:val="0"/>
          <w:bCs w:val="0"/>
          <w:color w:val="auto"/>
          <w:sz w:val="22"/>
          <w:szCs w:val="22"/>
        </w:rPr>
        <w:t>Številka</w:t>
      </w:r>
      <w:proofErr w:type="spellEnd"/>
      <w:r w:rsidRPr="00EC7198">
        <w:rPr>
          <w:rFonts w:ascii="Arial" w:hAnsi="Arial" w:cs="Arial"/>
          <w:b w:val="0"/>
          <w:bCs w:val="0"/>
          <w:color w:val="auto"/>
          <w:sz w:val="22"/>
          <w:szCs w:val="22"/>
        </w:rPr>
        <w:t>: 4</w:t>
      </w:r>
      <w:r w:rsidR="00FB2562">
        <w:rPr>
          <w:rFonts w:ascii="Arial" w:hAnsi="Arial" w:cs="Arial"/>
          <w:b w:val="0"/>
          <w:bCs w:val="0"/>
          <w:color w:val="auto"/>
          <w:sz w:val="22"/>
          <w:szCs w:val="22"/>
        </w:rPr>
        <w:t>10</w:t>
      </w:r>
      <w:r w:rsidRPr="00EC7198">
        <w:rPr>
          <w:rFonts w:ascii="Arial" w:hAnsi="Arial" w:cs="Arial"/>
          <w:b w:val="0"/>
          <w:bCs w:val="0"/>
          <w:color w:val="auto"/>
          <w:sz w:val="22"/>
          <w:szCs w:val="22"/>
        </w:rPr>
        <w:t>-</w:t>
      </w:r>
      <w:r w:rsidR="00FB2562">
        <w:rPr>
          <w:rFonts w:ascii="Arial" w:hAnsi="Arial" w:cs="Arial"/>
          <w:b w:val="0"/>
          <w:bCs w:val="0"/>
          <w:color w:val="auto"/>
          <w:sz w:val="22"/>
          <w:szCs w:val="22"/>
        </w:rPr>
        <w:t>00</w:t>
      </w:r>
      <w:r w:rsidR="00985746">
        <w:rPr>
          <w:rFonts w:ascii="Arial" w:hAnsi="Arial" w:cs="Arial"/>
          <w:b w:val="0"/>
          <w:bCs w:val="0"/>
          <w:color w:val="auto"/>
          <w:sz w:val="22"/>
          <w:szCs w:val="22"/>
        </w:rPr>
        <w:t>1</w:t>
      </w:r>
      <w:r w:rsidR="00FB2562">
        <w:rPr>
          <w:rFonts w:ascii="Arial" w:hAnsi="Arial" w:cs="Arial"/>
          <w:b w:val="0"/>
          <w:bCs w:val="0"/>
          <w:color w:val="auto"/>
          <w:sz w:val="22"/>
          <w:szCs w:val="22"/>
        </w:rPr>
        <w:t>0</w:t>
      </w:r>
      <w:r w:rsidRPr="00EC7198">
        <w:rPr>
          <w:rFonts w:ascii="Arial" w:hAnsi="Arial" w:cs="Arial"/>
          <w:b w:val="0"/>
          <w:bCs w:val="0"/>
          <w:color w:val="auto"/>
          <w:sz w:val="22"/>
          <w:szCs w:val="22"/>
        </w:rPr>
        <w:t>/202</w:t>
      </w:r>
      <w:r w:rsidR="00FB2562">
        <w:rPr>
          <w:rFonts w:ascii="Arial" w:hAnsi="Arial" w:cs="Arial"/>
          <w:b w:val="0"/>
          <w:bCs w:val="0"/>
          <w:color w:val="auto"/>
          <w:sz w:val="22"/>
          <w:szCs w:val="22"/>
        </w:rPr>
        <w:t>6-1</w:t>
      </w:r>
      <w:r w:rsidRPr="00EC7198">
        <w:rPr>
          <w:rFonts w:ascii="Arial" w:hAnsi="Arial" w:cs="Arial"/>
          <w:b w:val="0"/>
          <w:bCs w:val="0"/>
          <w:color w:val="auto"/>
          <w:sz w:val="22"/>
          <w:szCs w:val="22"/>
        </w:rPr>
        <w:br/>
        <w:t xml:space="preserve">Datum: </w:t>
      </w:r>
      <w:r w:rsidR="002926ED">
        <w:rPr>
          <w:rFonts w:ascii="Arial" w:hAnsi="Arial" w:cs="Arial"/>
          <w:b w:val="0"/>
          <w:bCs w:val="0"/>
          <w:color w:val="auto"/>
          <w:sz w:val="22"/>
          <w:szCs w:val="22"/>
        </w:rPr>
        <w:t>12</w:t>
      </w:r>
      <w:r w:rsidR="00E13D2A">
        <w:rPr>
          <w:rFonts w:ascii="Arial" w:hAnsi="Arial" w:cs="Arial"/>
          <w:b w:val="0"/>
          <w:bCs w:val="0"/>
          <w:color w:val="auto"/>
          <w:sz w:val="22"/>
          <w:szCs w:val="22"/>
        </w:rPr>
        <w:t>.</w:t>
      </w:r>
      <w:r w:rsidR="002926ED">
        <w:rPr>
          <w:rFonts w:ascii="Arial" w:hAnsi="Arial" w:cs="Arial"/>
          <w:b w:val="0"/>
          <w:bCs w:val="0"/>
          <w:color w:val="auto"/>
          <w:sz w:val="22"/>
          <w:szCs w:val="22"/>
        </w:rPr>
        <w:t>6</w:t>
      </w:r>
      <w:r w:rsidR="00E13D2A">
        <w:rPr>
          <w:rFonts w:ascii="Arial" w:hAnsi="Arial" w:cs="Arial"/>
          <w:b w:val="0"/>
          <w:bCs w:val="0"/>
          <w:color w:val="auto"/>
          <w:sz w:val="22"/>
          <w:szCs w:val="22"/>
        </w:rPr>
        <w:t>.2026</w:t>
      </w:r>
      <w:r w:rsidRPr="00EC7198">
        <w:rPr>
          <w:rFonts w:ascii="Arial" w:hAnsi="Arial" w:cs="Arial"/>
          <w:b w:val="0"/>
          <w:bCs w:val="0"/>
          <w:color w:val="auto"/>
          <w:sz w:val="22"/>
          <w:szCs w:val="22"/>
        </w:rPr>
        <w:br/>
      </w:r>
    </w:p>
    <w:p w14:paraId="2F44F4C6" w14:textId="221E0F2B" w:rsidR="00B23462" w:rsidRPr="00B23462" w:rsidRDefault="00B23462" w:rsidP="00354BA2">
      <w:pPr>
        <w:pStyle w:val="Oznaenseznam"/>
        <w:numPr>
          <w:ilvl w:val="0"/>
          <w:numId w:val="0"/>
        </w:numPr>
        <w:jc w:val="center"/>
        <w:rPr>
          <w:rFonts w:ascii="Arial" w:hAnsi="Arial" w:cs="Arial"/>
          <w:b/>
          <w:bCs/>
        </w:rPr>
      </w:pPr>
      <w:r w:rsidRPr="00B23462">
        <w:rPr>
          <w:rFonts w:ascii="Arial" w:hAnsi="Arial" w:cs="Arial"/>
          <w:b/>
          <w:bCs/>
        </w:rPr>
        <w:t xml:space="preserve">NAMERA O SKLENITVI NEPOSREDNIH POGODB ZA PRODAJO </w:t>
      </w:r>
      <w:proofErr w:type="gramStart"/>
      <w:r w:rsidRPr="00B23462">
        <w:rPr>
          <w:rFonts w:ascii="Arial" w:hAnsi="Arial" w:cs="Arial"/>
          <w:b/>
          <w:bCs/>
        </w:rPr>
        <w:t>RABLJENE  RAČUNALNIŠKE</w:t>
      </w:r>
      <w:proofErr w:type="gramEnd"/>
      <w:r w:rsidRPr="00B23462">
        <w:rPr>
          <w:rFonts w:ascii="Arial" w:hAnsi="Arial" w:cs="Arial"/>
          <w:b/>
          <w:bCs/>
        </w:rPr>
        <w:t xml:space="preserve"> OPREME</w:t>
      </w:r>
    </w:p>
    <w:p w14:paraId="6B2A7DDF" w14:textId="036F18EB" w:rsidR="008C5283" w:rsidRPr="00EC7198" w:rsidRDefault="008C5283" w:rsidP="00B23462">
      <w:pPr>
        <w:pStyle w:val="Naslov1"/>
        <w:jc w:val="center"/>
        <w:rPr>
          <w:rFonts w:ascii="Arial" w:hAnsi="Arial" w:cs="Arial"/>
          <w:color w:val="auto"/>
          <w:sz w:val="22"/>
          <w:szCs w:val="22"/>
        </w:rPr>
      </w:pPr>
    </w:p>
    <w:p w14:paraId="21629738" w14:textId="77777777" w:rsidR="008C5283" w:rsidRPr="00EC7198" w:rsidRDefault="00000000" w:rsidP="00EC7198">
      <w:pPr>
        <w:jc w:val="both"/>
        <w:rPr>
          <w:rFonts w:ascii="Arial" w:hAnsi="Arial" w:cs="Arial"/>
        </w:rPr>
      </w:pPr>
      <w:r w:rsidRPr="00EC7198">
        <w:rPr>
          <w:rFonts w:ascii="Arial" w:hAnsi="Arial" w:cs="Arial"/>
        </w:rPr>
        <w:t xml:space="preserve">Občina Borovnica, </w:t>
      </w:r>
      <w:proofErr w:type="spellStart"/>
      <w:r w:rsidRPr="00EC7198">
        <w:rPr>
          <w:rFonts w:ascii="Arial" w:hAnsi="Arial" w:cs="Arial"/>
        </w:rPr>
        <w:t>Paplerjeva</w:t>
      </w:r>
      <w:proofErr w:type="spellEnd"/>
      <w:r w:rsidRPr="00EC7198">
        <w:rPr>
          <w:rFonts w:ascii="Arial" w:hAnsi="Arial" w:cs="Arial"/>
        </w:rPr>
        <w:t xml:space="preserve"> </w:t>
      </w:r>
      <w:proofErr w:type="spellStart"/>
      <w:r w:rsidRPr="00EC7198">
        <w:rPr>
          <w:rFonts w:ascii="Arial" w:hAnsi="Arial" w:cs="Arial"/>
        </w:rPr>
        <w:t>ulica</w:t>
      </w:r>
      <w:proofErr w:type="spellEnd"/>
      <w:r w:rsidRPr="00EC7198">
        <w:rPr>
          <w:rFonts w:ascii="Arial" w:hAnsi="Arial" w:cs="Arial"/>
        </w:rPr>
        <w:t xml:space="preserve"> 22, 1353 Borovnica na podlagi 52. člena, v povezavi z 77. členom Zakona o stvarnem premoženju države in samoupravnih lokalnih skupnosti (Uradni list RS, št. 11/18, 79/18, 61/20-ZDLGPE, 175/20 - ZIUOPDVE, 78/23 - ZUNPEOVE, 78/23 - ZORR, 131/23 - ZORZFS) ter 19. člena Uredbe o stvarnem premoženju države in samoupravnih lokalnih skupnosti (Uradni list RS, št. 31/18) objavlja:</w:t>
      </w:r>
    </w:p>
    <w:p w14:paraId="5E500720" w14:textId="77777777" w:rsidR="008C5283" w:rsidRPr="00EC7198" w:rsidRDefault="00000000">
      <w:pPr>
        <w:pStyle w:val="Naslov2"/>
        <w:rPr>
          <w:rFonts w:ascii="Arial" w:hAnsi="Arial" w:cs="Arial"/>
          <w:color w:val="auto"/>
          <w:sz w:val="22"/>
          <w:szCs w:val="22"/>
        </w:rPr>
      </w:pPr>
      <w:r w:rsidRPr="00EC7198">
        <w:rPr>
          <w:rFonts w:ascii="Arial" w:hAnsi="Arial" w:cs="Arial"/>
          <w:color w:val="auto"/>
          <w:sz w:val="22"/>
          <w:szCs w:val="22"/>
        </w:rPr>
        <w:t>1. Naziv in sedež upravljavca:</w:t>
      </w:r>
    </w:p>
    <w:p w14:paraId="3F2E30EA" w14:textId="77777777" w:rsidR="008C5283" w:rsidRPr="00EC7198" w:rsidRDefault="00000000">
      <w:pPr>
        <w:rPr>
          <w:rFonts w:ascii="Arial" w:hAnsi="Arial" w:cs="Arial"/>
        </w:rPr>
      </w:pPr>
      <w:r w:rsidRPr="00EC7198">
        <w:rPr>
          <w:rFonts w:ascii="Arial" w:hAnsi="Arial" w:cs="Arial"/>
        </w:rPr>
        <w:t>Občina Borovnica, Paplerjeva ulica 22, 1353 Borovnica</w:t>
      </w:r>
    </w:p>
    <w:p w14:paraId="6A175620" w14:textId="77777777" w:rsidR="008C5283" w:rsidRPr="00EC7198" w:rsidRDefault="00000000">
      <w:pPr>
        <w:pStyle w:val="Naslov2"/>
        <w:rPr>
          <w:rFonts w:ascii="Arial" w:hAnsi="Arial" w:cs="Arial"/>
          <w:color w:val="auto"/>
          <w:sz w:val="22"/>
          <w:szCs w:val="22"/>
        </w:rPr>
      </w:pPr>
      <w:r w:rsidRPr="00EC7198">
        <w:rPr>
          <w:rFonts w:ascii="Arial" w:hAnsi="Arial" w:cs="Arial"/>
          <w:color w:val="auto"/>
          <w:sz w:val="22"/>
          <w:szCs w:val="22"/>
        </w:rPr>
        <w:t>2. Opis predmeta: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76"/>
        <w:gridCol w:w="3022"/>
        <w:gridCol w:w="1456"/>
        <w:gridCol w:w="2076"/>
      </w:tblGrid>
      <w:tr w:rsidR="00B23462" w14:paraId="17E129FC" w14:textId="77777777" w:rsidTr="00DD30F4">
        <w:tc>
          <w:tcPr>
            <w:tcW w:w="2076" w:type="dxa"/>
          </w:tcPr>
          <w:p w14:paraId="3E4E93E6" w14:textId="7E72F083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Inv. </w:t>
            </w:r>
            <w:proofErr w:type="spellStart"/>
            <w:r>
              <w:rPr>
                <w:rFonts w:ascii="Arial" w:hAnsi="Arial" w:cs="Arial"/>
              </w:rPr>
              <w:t>št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022" w:type="dxa"/>
          </w:tcPr>
          <w:p w14:paraId="004FC320" w14:textId="73988C62" w:rsidR="00B23462" w:rsidRDefault="00B23462" w:rsidP="00B4253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Oprema</w:t>
            </w:r>
            <w:proofErr w:type="spellEnd"/>
          </w:p>
        </w:tc>
        <w:tc>
          <w:tcPr>
            <w:tcW w:w="1456" w:type="dxa"/>
          </w:tcPr>
          <w:p w14:paraId="0EFD55E1" w14:textId="51D20755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Leto </w:t>
            </w:r>
            <w:proofErr w:type="spellStart"/>
            <w:r>
              <w:rPr>
                <w:rFonts w:ascii="Arial" w:hAnsi="Arial" w:cs="Arial"/>
              </w:rPr>
              <w:t>nabave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76" w:type="dxa"/>
          </w:tcPr>
          <w:p w14:paraId="27D45582" w14:textId="11B6AA0F" w:rsidR="00B23462" w:rsidRDefault="00B23462" w:rsidP="00DD30F4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Izklicna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cena</w:t>
            </w:r>
            <w:proofErr w:type="spellEnd"/>
          </w:p>
        </w:tc>
      </w:tr>
      <w:tr w:rsidR="00B23462" w14:paraId="7718EA4E" w14:textId="77777777" w:rsidTr="00DD30F4">
        <w:tc>
          <w:tcPr>
            <w:tcW w:w="2076" w:type="dxa"/>
          </w:tcPr>
          <w:p w14:paraId="1920F3AE" w14:textId="0379A440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0421</w:t>
            </w:r>
          </w:p>
        </w:tc>
        <w:tc>
          <w:tcPr>
            <w:tcW w:w="3022" w:type="dxa"/>
          </w:tcPr>
          <w:p w14:paraId="0CB90377" w14:textId="678CA19D" w:rsidR="00B23462" w:rsidRDefault="00B23462" w:rsidP="00B4253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Računalnik</w:t>
            </w:r>
            <w:proofErr w:type="spellEnd"/>
            <w:r>
              <w:rPr>
                <w:rFonts w:ascii="Arial" w:hAnsi="Arial" w:cs="Arial"/>
              </w:rPr>
              <w:t xml:space="preserve"> ESPRIMO P900</w:t>
            </w:r>
          </w:p>
        </w:tc>
        <w:tc>
          <w:tcPr>
            <w:tcW w:w="1456" w:type="dxa"/>
          </w:tcPr>
          <w:p w14:paraId="30C69119" w14:textId="21AA10C8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2076" w:type="dxa"/>
          </w:tcPr>
          <w:p w14:paraId="4CB92DA5" w14:textId="52267593" w:rsidR="00B23462" w:rsidRDefault="00B23462" w:rsidP="00DD3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 EUR</w:t>
            </w:r>
          </w:p>
        </w:tc>
      </w:tr>
      <w:tr w:rsidR="00B23462" w14:paraId="337CBCB2" w14:textId="77777777" w:rsidTr="00DD30F4">
        <w:tc>
          <w:tcPr>
            <w:tcW w:w="2076" w:type="dxa"/>
          </w:tcPr>
          <w:p w14:paraId="189B7FEF" w14:textId="06CD86E3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0519</w:t>
            </w:r>
          </w:p>
        </w:tc>
        <w:tc>
          <w:tcPr>
            <w:tcW w:w="3022" w:type="dxa"/>
          </w:tcPr>
          <w:p w14:paraId="11E1AA99" w14:textId="4DB2D598" w:rsidR="00B23462" w:rsidRDefault="00B23462" w:rsidP="00B4253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Računalnik</w:t>
            </w:r>
            <w:proofErr w:type="spellEnd"/>
            <w:r>
              <w:rPr>
                <w:rFonts w:ascii="Arial" w:hAnsi="Arial" w:cs="Arial"/>
              </w:rPr>
              <w:t xml:space="preserve"> Intel </w:t>
            </w:r>
          </w:p>
        </w:tc>
        <w:tc>
          <w:tcPr>
            <w:tcW w:w="1456" w:type="dxa"/>
          </w:tcPr>
          <w:p w14:paraId="195A7797" w14:textId="21E9EDAD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2076" w:type="dxa"/>
          </w:tcPr>
          <w:p w14:paraId="3EAAA4B0" w14:textId="2F00A793" w:rsidR="00B23462" w:rsidRDefault="00B23462" w:rsidP="00DD3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 EUR</w:t>
            </w:r>
          </w:p>
        </w:tc>
      </w:tr>
      <w:tr w:rsidR="00B23462" w14:paraId="3D238F08" w14:textId="77777777" w:rsidTr="00DD30F4">
        <w:tc>
          <w:tcPr>
            <w:tcW w:w="2076" w:type="dxa"/>
          </w:tcPr>
          <w:p w14:paraId="124362F4" w14:textId="5C0821F1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</w:t>
            </w:r>
          </w:p>
        </w:tc>
        <w:tc>
          <w:tcPr>
            <w:tcW w:w="3022" w:type="dxa"/>
          </w:tcPr>
          <w:p w14:paraId="535FBA73" w14:textId="4099535E" w:rsidR="00B23462" w:rsidRDefault="00B23462" w:rsidP="00B4253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Računalnik</w:t>
            </w:r>
            <w:proofErr w:type="spellEnd"/>
            <w:r>
              <w:rPr>
                <w:rFonts w:ascii="Arial" w:hAnsi="Arial" w:cs="Arial"/>
              </w:rPr>
              <w:t xml:space="preserve"> Intel</w:t>
            </w:r>
          </w:p>
        </w:tc>
        <w:tc>
          <w:tcPr>
            <w:tcW w:w="1456" w:type="dxa"/>
          </w:tcPr>
          <w:p w14:paraId="1A80BA0D" w14:textId="4C8591EC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2076" w:type="dxa"/>
          </w:tcPr>
          <w:p w14:paraId="576E4A41" w14:textId="4729759D" w:rsidR="00B23462" w:rsidRDefault="00B23462" w:rsidP="00DD3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 EUR</w:t>
            </w:r>
          </w:p>
        </w:tc>
      </w:tr>
      <w:tr w:rsidR="00B23462" w14:paraId="6C4F009A" w14:textId="77777777" w:rsidTr="00DD30F4">
        <w:tc>
          <w:tcPr>
            <w:tcW w:w="2076" w:type="dxa"/>
          </w:tcPr>
          <w:p w14:paraId="4D8A90CC" w14:textId="5A59EFC9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0559</w:t>
            </w:r>
          </w:p>
        </w:tc>
        <w:tc>
          <w:tcPr>
            <w:tcW w:w="3022" w:type="dxa"/>
          </w:tcPr>
          <w:p w14:paraId="76001654" w14:textId="679040F3" w:rsidR="00B23462" w:rsidRDefault="00B23462" w:rsidP="00B4253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Tiskalnik</w:t>
            </w:r>
            <w:proofErr w:type="spellEnd"/>
            <w:r>
              <w:rPr>
                <w:rFonts w:ascii="Arial" w:hAnsi="Arial" w:cs="Arial"/>
              </w:rPr>
              <w:t xml:space="preserve"> HP </w:t>
            </w:r>
            <w:proofErr w:type="spellStart"/>
            <w:r>
              <w:rPr>
                <w:rFonts w:ascii="Arial" w:hAnsi="Arial" w:cs="Arial"/>
              </w:rPr>
              <w:t>Laserjet</w:t>
            </w:r>
            <w:proofErr w:type="spellEnd"/>
            <w:r>
              <w:rPr>
                <w:rFonts w:ascii="Arial" w:hAnsi="Arial" w:cs="Arial"/>
              </w:rPr>
              <w:t xml:space="preserve"> P2035</w:t>
            </w:r>
          </w:p>
        </w:tc>
        <w:tc>
          <w:tcPr>
            <w:tcW w:w="1456" w:type="dxa"/>
          </w:tcPr>
          <w:p w14:paraId="7C658641" w14:textId="41C2BC7C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2076" w:type="dxa"/>
          </w:tcPr>
          <w:p w14:paraId="5DDC6D03" w14:textId="0321D1B8" w:rsidR="00B23462" w:rsidRDefault="00B23462" w:rsidP="00DD3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 EUR</w:t>
            </w:r>
          </w:p>
        </w:tc>
      </w:tr>
      <w:tr w:rsidR="00B23462" w14:paraId="1A6218B3" w14:textId="77777777" w:rsidTr="00DD30F4">
        <w:tc>
          <w:tcPr>
            <w:tcW w:w="2076" w:type="dxa"/>
          </w:tcPr>
          <w:p w14:paraId="1CCE5AAE" w14:textId="49E8257C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0560</w:t>
            </w:r>
          </w:p>
        </w:tc>
        <w:tc>
          <w:tcPr>
            <w:tcW w:w="3022" w:type="dxa"/>
          </w:tcPr>
          <w:p w14:paraId="33798520" w14:textId="22BF8ABA" w:rsidR="00B23462" w:rsidRDefault="00B23462" w:rsidP="00B4253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Računalnik</w:t>
            </w:r>
            <w:proofErr w:type="spellEnd"/>
            <w:r>
              <w:rPr>
                <w:rFonts w:ascii="Arial" w:hAnsi="Arial" w:cs="Arial"/>
              </w:rPr>
              <w:t xml:space="preserve"> HP PRO Desk 400 G3</w:t>
            </w:r>
          </w:p>
        </w:tc>
        <w:tc>
          <w:tcPr>
            <w:tcW w:w="1456" w:type="dxa"/>
          </w:tcPr>
          <w:p w14:paraId="57F4F424" w14:textId="7F833EAC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2076" w:type="dxa"/>
          </w:tcPr>
          <w:p w14:paraId="6B46E8E9" w14:textId="232E8493" w:rsidR="00B23462" w:rsidRDefault="00B23462" w:rsidP="00DD3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 EUR</w:t>
            </w:r>
          </w:p>
        </w:tc>
      </w:tr>
      <w:tr w:rsidR="00B23462" w14:paraId="6006CDC7" w14:textId="77777777" w:rsidTr="00DD30F4">
        <w:tc>
          <w:tcPr>
            <w:tcW w:w="2076" w:type="dxa"/>
          </w:tcPr>
          <w:p w14:paraId="28B51D61" w14:textId="73B88AD3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1106</w:t>
            </w:r>
          </w:p>
        </w:tc>
        <w:tc>
          <w:tcPr>
            <w:tcW w:w="3022" w:type="dxa"/>
          </w:tcPr>
          <w:p w14:paraId="4734D0A7" w14:textId="3C2A18D4" w:rsidR="00B23462" w:rsidRDefault="00B23462" w:rsidP="00B4253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Računalnik</w:t>
            </w:r>
            <w:proofErr w:type="spellEnd"/>
            <w:r>
              <w:rPr>
                <w:rFonts w:ascii="Arial" w:hAnsi="Arial" w:cs="Arial"/>
              </w:rPr>
              <w:t xml:space="preserve"> HP </w:t>
            </w:r>
            <w:proofErr w:type="spellStart"/>
            <w:r>
              <w:rPr>
                <w:rFonts w:ascii="Arial" w:hAnsi="Arial" w:cs="Arial"/>
              </w:rPr>
              <w:t>Elitedesk</w:t>
            </w:r>
            <w:proofErr w:type="spellEnd"/>
            <w:r>
              <w:rPr>
                <w:rFonts w:ascii="Arial" w:hAnsi="Arial" w:cs="Arial"/>
              </w:rPr>
              <w:t xml:space="preserve"> 800</w:t>
            </w:r>
          </w:p>
        </w:tc>
        <w:tc>
          <w:tcPr>
            <w:tcW w:w="1456" w:type="dxa"/>
          </w:tcPr>
          <w:p w14:paraId="50357C45" w14:textId="666DF7B3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076" w:type="dxa"/>
          </w:tcPr>
          <w:p w14:paraId="2EED4898" w14:textId="4AA0CB93" w:rsidR="00B23462" w:rsidRDefault="00B23462" w:rsidP="00DD3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 EUR</w:t>
            </w:r>
          </w:p>
        </w:tc>
      </w:tr>
      <w:tr w:rsidR="00B23462" w14:paraId="365CBF12" w14:textId="77777777" w:rsidTr="00DD30F4">
        <w:tc>
          <w:tcPr>
            <w:tcW w:w="2076" w:type="dxa"/>
          </w:tcPr>
          <w:p w14:paraId="3DC3C948" w14:textId="5C8A34CE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1310</w:t>
            </w:r>
          </w:p>
        </w:tc>
        <w:tc>
          <w:tcPr>
            <w:tcW w:w="3022" w:type="dxa"/>
          </w:tcPr>
          <w:p w14:paraId="1B0DB43D" w14:textId="0CE811C4" w:rsidR="00B23462" w:rsidRDefault="00B23462" w:rsidP="00B4253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Računalnik</w:t>
            </w:r>
            <w:proofErr w:type="spellEnd"/>
            <w:r>
              <w:rPr>
                <w:rFonts w:ascii="Arial" w:hAnsi="Arial" w:cs="Arial"/>
              </w:rPr>
              <w:t xml:space="preserve"> HP PRO 400 G9 TWR</w:t>
            </w:r>
          </w:p>
        </w:tc>
        <w:tc>
          <w:tcPr>
            <w:tcW w:w="1456" w:type="dxa"/>
          </w:tcPr>
          <w:p w14:paraId="77C83CE8" w14:textId="08516A21" w:rsidR="00B23462" w:rsidRDefault="00B23462" w:rsidP="00B4253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2076" w:type="dxa"/>
          </w:tcPr>
          <w:p w14:paraId="57D58BB0" w14:textId="15AEADE2" w:rsidR="00B23462" w:rsidRDefault="00B23462" w:rsidP="00DD3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 EUR</w:t>
            </w:r>
          </w:p>
        </w:tc>
      </w:tr>
    </w:tbl>
    <w:p w14:paraId="7F420CB6" w14:textId="77777777" w:rsidR="00B23462" w:rsidRDefault="00B23462" w:rsidP="00B23462">
      <w:pPr>
        <w:pStyle w:val="Oznaenseznam"/>
        <w:numPr>
          <w:ilvl w:val="0"/>
          <w:numId w:val="0"/>
        </w:numPr>
      </w:pPr>
    </w:p>
    <w:p w14:paraId="6B81FF08" w14:textId="1DC47E06" w:rsidR="00B23462" w:rsidRDefault="00B23462" w:rsidP="00B23462">
      <w:pPr>
        <w:pStyle w:val="Oznaenseznam"/>
        <w:numPr>
          <w:ilvl w:val="0"/>
          <w:numId w:val="0"/>
        </w:numPr>
        <w:rPr>
          <w:rFonts w:ascii="Arial" w:hAnsi="Arial" w:cs="Arial"/>
          <w:sz w:val="18"/>
          <w:szCs w:val="18"/>
        </w:rPr>
      </w:pPr>
      <w:r w:rsidRPr="00E72EA5">
        <w:rPr>
          <w:rFonts w:ascii="Arial" w:hAnsi="Arial" w:cs="Arial"/>
          <w:sz w:val="18"/>
          <w:szCs w:val="18"/>
        </w:rPr>
        <w:t xml:space="preserve">* </w:t>
      </w:r>
      <w:proofErr w:type="spellStart"/>
      <w:r w:rsidRPr="00E72EA5">
        <w:rPr>
          <w:rFonts w:ascii="Arial" w:hAnsi="Arial" w:cs="Arial"/>
          <w:sz w:val="18"/>
          <w:szCs w:val="18"/>
        </w:rPr>
        <w:t>Vsi</w:t>
      </w:r>
      <w:proofErr w:type="spellEnd"/>
      <w:r w:rsidRPr="00E72EA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72EA5">
        <w:rPr>
          <w:rFonts w:ascii="Arial" w:hAnsi="Arial" w:cs="Arial"/>
          <w:sz w:val="18"/>
          <w:szCs w:val="18"/>
        </w:rPr>
        <w:t>računalniki</w:t>
      </w:r>
      <w:proofErr w:type="spellEnd"/>
      <w:r w:rsidRPr="00E72EA5">
        <w:rPr>
          <w:rFonts w:ascii="Arial" w:hAnsi="Arial" w:cs="Arial"/>
          <w:sz w:val="18"/>
          <w:szCs w:val="18"/>
        </w:rPr>
        <w:t xml:space="preserve"> so</w:t>
      </w:r>
      <w:r w:rsidR="002926E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926ED">
        <w:rPr>
          <w:rFonts w:ascii="Arial" w:hAnsi="Arial" w:cs="Arial"/>
          <w:sz w:val="18"/>
          <w:szCs w:val="18"/>
        </w:rPr>
        <w:t>nedelujoči</w:t>
      </w:r>
      <w:proofErr w:type="spellEnd"/>
      <w:r w:rsidR="002926E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926ED">
        <w:rPr>
          <w:rFonts w:ascii="Arial" w:hAnsi="Arial" w:cs="Arial"/>
          <w:sz w:val="18"/>
          <w:szCs w:val="18"/>
        </w:rPr>
        <w:t xml:space="preserve">in </w:t>
      </w:r>
      <w:r w:rsidRPr="00E72EA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72EA5">
        <w:rPr>
          <w:rFonts w:ascii="Arial" w:hAnsi="Arial" w:cs="Arial"/>
          <w:sz w:val="18"/>
          <w:szCs w:val="18"/>
        </w:rPr>
        <w:t>brez</w:t>
      </w:r>
      <w:proofErr w:type="spellEnd"/>
      <w:proofErr w:type="gramEnd"/>
      <w:r w:rsidRPr="00E72E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72EA5">
        <w:rPr>
          <w:rFonts w:ascii="Arial" w:hAnsi="Arial" w:cs="Arial"/>
          <w:sz w:val="18"/>
          <w:szCs w:val="18"/>
        </w:rPr>
        <w:t>pomnilnika</w:t>
      </w:r>
      <w:proofErr w:type="spellEnd"/>
    </w:p>
    <w:p w14:paraId="0151BA8D" w14:textId="04727816" w:rsidR="00F3659F" w:rsidRPr="00E72EA5" w:rsidRDefault="00F3659F" w:rsidP="00B23462">
      <w:pPr>
        <w:pStyle w:val="Oznaenseznam"/>
        <w:numPr>
          <w:ilvl w:val="0"/>
          <w:numId w:val="0"/>
        </w:numPr>
        <w:rPr>
          <w:rFonts w:ascii="Arial" w:hAnsi="Arial" w:cs="Arial"/>
          <w:sz w:val="18"/>
          <w:szCs w:val="18"/>
        </w:rPr>
      </w:pPr>
    </w:p>
    <w:p w14:paraId="1E8D9ED3" w14:textId="77777777" w:rsidR="00B23462" w:rsidRDefault="00B23462" w:rsidP="00B23462">
      <w:pPr>
        <w:pStyle w:val="Oznaenseznam"/>
        <w:numPr>
          <w:ilvl w:val="0"/>
          <w:numId w:val="0"/>
        </w:numPr>
      </w:pPr>
    </w:p>
    <w:p w14:paraId="7BE17210" w14:textId="77777777" w:rsidR="008C5283" w:rsidRPr="00EC7198" w:rsidRDefault="00000000">
      <w:pPr>
        <w:pStyle w:val="Naslov2"/>
        <w:rPr>
          <w:rFonts w:ascii="Arial" w:hAnsi="Arial" w:cs="Arial"/>
          <w:color w:val="auto"/>
          <w:sz w:val="22"/>
          <w:szCs w:val="22"/>
        </w:rPr>
      </w:pPr>
      <w:r w:rsidRPr="00EC7198">
        <w:rPr>
          <w:rFonts w:ascii="Arial" w:hAnsi="Arial" w:cs="Arial"/>
          <w:color w:val="auto"/>
          <w:sz w:val="22"/>
          <w:szCs w:val="22"/>
        </w:rPr>
        <w:t>4. Oblika in pogoji za podajo izjave o interesu:</w:t>
      </w:r>
    </w:p>
    <w:p w14:paraId="012B6394" w14:textId="77777777" w:rsidR="00DD30F4" w:rsidRPr="00DD30F4" w:rsidRDefault="00DD30F4" w:rsidP="00DD30F4">
      <w:pPr>
        <w:pStyle w:val="Oznaenseznam"/>
        <w:numPr>
          <w:ilvl w:val="0"/>
          <w:numId w:val="0"/>
        </w:numPr>
        <w:rPr>
          <w:rFonts w:ascii="Arial" w:hAnsi="Arial" w:cs="Arial"/>
          <w:lang w:val="sl-SI"/>
        </w:rPr>
      </w:pPr>
    </w:p>
    <w:p w14:paraId="5A276E2A" w14:textId="15953CF3" w:rsidR="00DD30F4" w:rsidRDefault="0089152B" w:rsidP="00DD30F4">
      <w:pPr>
        <w:pStyle w:val="Oznaenseznam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  <w:lang w:val="sl-SI"/>
        </w:rPr>
        <w:t>P</w:t>
      </w:r>
      <w:r w:rsidR="00DD30F4" w:rsidRPr="00DD30F4">
        <w:rPr>
          <w:rFonts w:ascii="Arial" w:hAnsi="Arial" w:cs="Arial"/>
          <w:lang w:val="sl-SI"/>
        </w:rPr>
        <w:t xml:space="preserve">onudbo </w:t>
      </w:r>
      <w:r>
        <w:rPr>
          <w:rFonts w:ascii="Arial" w:hAnsi="Arial" w:cs="Arial"/>
          <w:lang w:val="sl-SI"/>
        </w:rPr>
        <w:t xml:space="preserve"> je potrebno oddati </w:t>
      </w:r>
      <w:r w:rsidR="00DD30F4" w:rsidRPr="00DD30F4">
        <w:rPr>
          <w:rFonts w:ascii="Arial" w:hAnsi="Arial" w:cs="Arial"/>
          <w:lang w:val="sl-SI"/>
        </w:rPr>
        <w:t>na obrazcu PONUDBA ZA ODKUP RAČUNALNI</w:t>
      </w:r>
      <w:r w:rsidR="00DD30F4">
        <w:rPr>
          <w:rFonts w:ascii="Arial" w:hAnsi="Arial" w:cs="Arial"/>
          <w:lang w:val="sl-SI"/>
        </w:rPr>
        <w:t>ŠKE OPREME</w:t>
      </w:r>
      <w:r w:rsidR="00DD30F4" w:rsidRPr="00DD30F4">
        <w:rPr>
          <w:rFonts w:ascii="Arial" w:hAnsi="Arial" w:cs="Arial"/>
          <w:lang w:val="sl-SI"/>
        </w:rPr>
        <w:t xml:space="preserve"> ki je priloga te namere.</w:t>
      </w:r>
      <w:r>
        <w:rPr>
          <w:rFonts w:ascii="Arial" w:hAnsi="Arial" w:cs="Arial"/>
          <w:lang w:val="sl-SI"/>
        </w:rPr>
        <w:t xml:space="preserve"> Ponudbo za računalnike je potrebno oddati za vse računalnike skupaj.</w:t>
      </w:r>
    </w:p>
    <w:p w14:paraId="479EF570" w14:textId="1532D523" w:rsidR="00DD30F4" w:rsidRPr="00DD30F4" w:rsidRDefault="00000000" w:rsidP="00DD30F4">
      <w:pPr>
        <w:pStyle w:val="Oznaenseznam"/>
        <w:numPr>
          <w:ilvl w:val="0"/>
          <w:numId w:val="0"/>
        </w:numPr>
        <w:rPr>
          <w:rFonts w:ascii="Arial" w:hAnsi="Arial" w:cs="Arial"/>
          <w:lang w:val="sl-SI"/>
        </w:rPr>
      </w:pPr>
      <w:proofErr w:type="spellStart"/>
      <w:r w:rsidRPr="00EC7198">
        <w:rPr>
          <w:rFonts w:ascii="Arial" w:hAnsi="Arial" w:cs="Arial"/>
        </w:rPr>
        <w:t>Izjava</w:t>
      </w:r>
      <w:proofErr w:type="spellEnd"/>
      <w:r w:rsidRPr="00EC7198">
        <w:rPr>
          <w:rFonts w:ascii="Arial" w:hAnsi="Arial" w:cs="Arial"/>
        </w:rPr>
        <w:t xml:space="preserve"> o </w:t>
      </w:r>
      <w:proofErr w:type="spellStart"/>
      <w:r w:rsidRPr="00EC7198">
        <w:rPr>
          <w:rFonts w:ascii="Arial" w:hAnsi="Arial" w:cs="Arial"/>
        </w:rPr>
        <w:t>interesu</w:t>
      </w:r>
      <w:proofErr w:type="spellEnd"/>
      <w:r w:rsidRPr="00EC7198">
        <w:rPr>
          <w:rFonts w:ascii="Arial" w:hAnsi="Arial" w:cs="Arial"/>
        </w:rPr>
        <w:t xml:space="preserve"> se </w:t>
      </w:r>
      <w:proofErr w:type="spellStart"/>
      <w:r w:rsidRPr="00EC7198">
        <w:rPr>
          <w:rFonts w:ascii="Arial" w:hAnsi="Arial" w:cs="Arial"/>
        </w:rPr>
        <w:t>posreduje</w:t>
      </w:r>
      <w:proofErr w:type="spellEnd"/>
      <w:r w:rsidRPr="00EC7198">
        <w:rPr>
          <w:rFonts w:ascii="Arial" w:hAnsi="Arial" w:cs="Arial"/>
        </w:rPr>
        <w:t xml:space="preserve"> po </w:t>
      </w:r>
      <w:proofErr w:type="spellStart"/>
      <w:r w:rsidRPr="00EC7198">
        <w:rPr>
          <w:rFonts w:ascii="Arial" w:hAnsi="Arial" w:cs="Arial"/>
        </w:rPr>
        <w:t>pošti</w:t>
      </w:r>
      <w:proofErr w:type="spellEnd"/>
      <w:r w:rsidRPr="00EC7198">
        <w:rPr>
          <w:rFonts w:ascii="Arial" w:hAnsi="Arial" w:cs="Arial"/>
        </w:rPr>
        <w:t xml:space="preserve"> </w:t>
      </w:r>
      <w:proofErr w:type="spellStart"/>
      <w:r w:rsidRPr="00EC7198">
        <w:rPr>
          <w:rFonts w:ascii="Arial" w:hAnsi="Arial" w:cs="Arial"/>
        </w:rPr>
        <w:t>na</w:t>
      </w:r>
      <w:proofErr w:type="spellEnd"/>
      <w:r w:rsidRPr="00EC7198">
        <w:rPr>
          <w:rFonts w:ascii="Arial" w:hAnsi="Arial" w:cs="Arial"/>
        </w:rPr>
        <w:t xml:space="preserve"> </w:t>
      </w:r>
      <w:proofErr w:type="spellStart"/>
      <w:r w:rsidRPr="00EC7198">
        <w:rPr>
          <w:rFonts w:ascii="Arial" w:hAnsi="Arial" w:cs="Arial"/>
        </w:rPr>
        <w:t>naslov</w:t>
      </w:r>
      <w:proofErr w:type="spellEnd"/>
      <w:r w:rsidRPr="00EC7198">
        <w:rPr>
          <w:rFonts w:ascii="Arial" w:hAnsi="Arial" w:cs="Arial"/>
        </w:rPr>
        <w:t xml:space="preserve"> Občina Borovnica, </w:t>
      </w:r>
      <w:proofErr w:type="spellStart"/>
      <w:r w:rsidRPr="00EC7198">
        <w:rPr>
          <w:rFonts w:ascii="Arial" w:hAnsi="Arial" w:cs="Arial"/>
        </w:rPr>
        <w:t>Paplerjeva</w:t>
      </w:r>
      <w:proofErr w:type="spellEnd"/>
      <w:r w:rsidRPr="00EC7198">
        <w:rPr>
          <w:rFonts w:ascii="Arial" w:hAnsi="Arial" w:cs="Arial"/>
        </w:rPr>
        <w:t xml:space="preserve"> </w:t>
      </w:r>
      <w:proofErr w:type="spellStart"/>
      <w:r w:rsidRPr="00EC7198">
        <w:rPr>
          <w:rFonts w:ascii="Arial" w:hAnsi="Arial" w:cs="Arial"/>
        </w:rPr>
        <w:t>ulica</w:t>
      </w:r>
      <w:proofErr w:type="spellEnd"/>
      <w:r w:rsidRPr="00EC7198">
        <w:rPr>
          <w:rFonts w:ascii="Arial" w:hAnsi="Arial" w:cs="Arial"/>
        </w:rPr>
        <w:t xml:space="preserve"> 22, 1353 Borovnica</w:t>
      </w:r>
      <w:r w:rsidR="00DD30F4">
        <w:rPr>
          <w:rFonts w:ascii="Arial" w:hAnsi="Arial" w:cs="Arial"/>
        </w:rPr>
        <w:t>.</w:t>
      </w:r>
    </w:p>
    <w:p w14:paraId="5817A36D" w14:textId="76875E95" w:rsidR="00DD30F4" w:rsidRPr="00DD30F4" w:rsidRDefault="00DD30F4" w:rsidP="00DD30F4">
      <w:pPr>
        <w:pStyle w:val="Oznaenseznam"/>
        <w:numPr>
          <w:ilvl w:val="0"/>
          <w:numId w:val="0"/>
        </w:numPr>
        <w:rPr>
          <w:rFonts w:ascii="Arial" w:hAnsi="Arial" w:cs="Arial"/>
          <w:lang w:val="sl-SI"/>
        </w:rPr>
      </w:pPr>
      <w:r w:rsidRPr="00DD30F4">
        <w:rPr>
          <w:rFonts w:ascii="Arial" w:hAnsi="Arial" w:cs="Arial"/>
          <w:lang w:val="sl-SI"/>
        </w:rPr>
        <w:lastRenderedPageBreak/>
        <w:t>Ponudbo oddate v zaprti kuverti s pripisom: »NE ODPIRAJ, PONUDBA ZA NAKUP</w:t>
      </w:r>
      <w:r w:rsidR="00142973">
        <w:rPr>
          <w:rFonts w:ascii="Arial" w:hAnsi="Arial" w:cs="Arial"/>
          <w:lang w:val="sl-SI"/>
        </w:rPr>
        <w:t xml:space="preserve"> OPREME</w:t>
      </w:r>
      <w:r w:rsidRPr="00DD30F4">
        <w:rPr>
          <w:rFonts w:ascii="Arial" w:hAnsi="Arial" w:cs="Arial"/>
          <w:lang w:val="sl-SI"/>
        </w:rPr>
        <w:t>«</w:t>
      </w:r>
    </w:p>
    <w:p w14:paraId="4A0AA398" w14:textId="77777777" w:rsidR="00DD30F4" w:rsidRDefault="00DD30F4" w:rsidP="00DD30F4">
      <w:pPr>
        <w:pStyle w:val="Oznaenseznam"/>
        <w:numPr>
          <w:ilvl w:val="0"/>
          <w:numId w:val="0"/>
        </w:numPr>
        <w:rPr>
          <w:rFonts w:ascii="Arial" w:hAnsi="Arial" w:cs="Arial"/>
          <w:lang w:val="sl-SI"/>
        </w:rPr>
      </w:pPr>
    </w:p>
    <w:p w14:paraId="460CC34F" w14:textId="4107BB97" w:rsidR="00DD30F4" w:rsidRDefault="00DD30F4" w:rsidP="00DD30F4">
      <w:pPr>
        <w:pStyle w:val="Oznaenseznam"/>
        <w:numPr>
          <w:ilvl w:val="0"/>
          <w:numId w:val="0"/>
        </w:numPr>
        <w:rPr>
          <w:rFonts w:ascii="Arial" w:hAnsi="Arial" w:cs="Arial"/>
        </w:rPr>
      </w:pPr>
      <w:r w:rsidRPr="00DD30F4">
        <w:rPr>
          <w:rFonts w:ascii="Arial" w:hAnsi="Arial" w:cs="Arial"/>
          <w:lang w:val="sl-SI"/>
        </w:rPr>
        <w:t xml:space="preserve">Upoštevali bomo ponudbe, ki bodo prispele na vložišče Občine </w:t>
      </w:r>
      <w:r>
        <w:rPr>
          <w:rFonts w:ascii="Arial" w:hAnsi="Arial" w:cs="Arial"/>
          <w:lang w:val="sl-SI"/>
        </w:rPr>
        <w:t>Borovnica</w:t>
      </w:r>
      <w:r w:rsidRPr="00DD30F4">
        <w:rPr>
          <w:rFonts w:ascii="Arial" w:hAnsi="Arial" w:cs="Arial"/>
          <w:lang w:val="sl-SI"/>
        </w:rPr>
        <w:t xml:space="preserve">, do </w:t>
      </w:r>
      <w:r w:rsidR="002926ED">
        <w:rPr>
          <w:rFonts w:ascii="Arial" w:hAnsi="Arial" w:cs="Arial"/>
          <w:lang w:val="sl-SI"/>
        </w:rPr>
        <w:t>3</w:t>
      </w:r>
      <w:r w:rsidRPr="00DD30F4">
        <w:rPr>
          <w:rFonts w:ascii="Arial" w:hAnsi="Arial" w:cs="Arial"/>
          <w:lang w:val="sl-SI"/>
        </w:rPr>
        <w:t>.</w:t>
      </w:r>
      <w:r w:rsidR="002926ED">
        <w:rPr>
          <w:rFonts w:ascii="Arial" w:hAnsi="Arial" w:cs="Arial"/>
          <w:lang w:val="sl-SI"/>
        </w:rPr>
        <w:t>7</w:t>
      </w:r>
      <w:r w:rsidRPr="00DD30F4">
        <w:rPr>
          <w:rFonts w:ascii="Arial" w:hAnsi="Arial" w:cs="Arial"/>
          <w:lang w:val="sl-SI"/>
        </w:rPr>
        <w:t>. 202</w:t>
      </w:r>
      <w:r w:rsidR="002926ED">
        <w:rPr>
          <w:rFonts w:ascii="Arial" w:hAnsi="Arial" w:cs="Arial"/>
          <w:lang w:val="sl-SI"/>
        </w:rPr>
        <w:t>6</w:t>
      </w:r>
      <w:r w:rsidRPr="00DD30F4">
        <w:rPr>
          <w:rFonts w:ascii="Arial" w:hAnsi="Arial" w:cs="Arial"/>
          <w:lang w:val="sl-SI"/>
        </w:rPr>
        <w:t xml:space="preserve"> do 12. ure</w:t>
      </w:r>
    </w:p>
    <w:p w14:paraId="4870F909" w14:textId="77777777" w:rsidR="00DD30F4" w:rsidRDefault="00DD30F4" w:rsidP="00B23462">
      <w:pPr>
        <w:pStyle w:val="Oznaenseznam"/>
        <w:numPr>
          <w:ilvl w:val="0"/>
          <w:numId w:val="0"/>
        </w:numPr>
        <w:rPr>
          <w:rFonts w:ascii="Arial" w:hAnsi="Arial" w:cs="Arial"/>
        </w:rPr>
      </w:pPr>
    </w:p>
    <w:p w14:paraId="12E1D377" w14:textId="210E9B85" w:rsidR="008C5283" w:rsidRPr="00EC7198" w:rsidRDefault="00000000" w:rsidP="00B23462">
      <w:pPr>
        <w:pStyle w:val="Oznaenseznam"/>
        <w:numPr>
          <w:ilvl w:val="0"/>
          <w:numId w:val="0"/>
        </w:numPr>
        <w:rPr>
          <w:rFonts w:ascii="Arial" w:hAnsi="Arial" w:cs="Arial"/>
        </w:rPr>
      </w:pPr>
      <w:proofErr w:type="spellStart"/>
      <w:r w:rsidRPr="00EC7198">
        <w:rPr>
          <w:rFonts w:ascii="Arial" w:hAnsi="Arial" w:cs="Arial"/>
        </w:rPr>
        <w:t>Ponujena</w:t>
      </w:r>
      <w:proofErr w:type="spellEnd"/>
      <w:r w:rsidRPr="00EC7198">
        <w:rPr>
          <w:rFonts w:ascii="Arial" w:hAnsi="Arial" w:cs="Arial"/>
        </w:rPr>
        <w:t xml:space="preserve"> </w:t>
      </w:r>
      <w:proofErr w:type="spellStart"/>
      <w:r w:rsidRPr="00EC7198">
        <w:rPr>
          <w:rFonts w:ascii="Arial" w:hAnsi="Arial" w:cs="Arial"/>
        </w:rPr>
        <w:t>cena</w:t>
      </w:r>
      <w:proofErr w:type="spellEnd"/>
      <w:r w:rsidRPr="00EC7198">
        <w:rPr>
          <w:rFonts w:ascii="Arial" w:hAnsi="Arial" w:cs="Arial"/>
        </w:rPr>
        <w:t xml:space="preserve"> ne </w:t>
      </w:r>
      <w:proofErr w:type="spellStart"/>
      <w:r w:rsidRPr="00EC7198">
        <w:rPr>
          <w:rFonts w:ascii="Arial" w:hAnsi="Arial" w:cs="Arial"/>
        </w:rPr>
        <w:t>sme</w:t>
      </w:r>
      <w:proofErr w:type="spellEnd"/>
      <w:r w:rsidRPr="00EC7198">
        <w:rPr>
          <w:rFonts w:ascii="Arial" w:hAnsi="Arial" w:cs="Arial"/>
        </w:rPr>
        <w:t xml:space="preserve"> </w:t>
      </w:r>
      <w:proofErr w:type="spellStart"/>
      <w:r w:rsidRPr="00EC7198">
        <w:rPr>
          <w:rFonts w:ascii="Arial" w:hAnsi="Arial" w:cs="Arial"/>
        </w:rPr>
        <w:t>biti</w:t>
      </w:r>
      <w:proofErr w:type="spellEnd"/>
      <w:r w:rsidRPr="00EC7198">
        <w:rPr>
          <w:rFonts w:ascii="Arial" w:hAnsi="Arial" w:cs="Arial"/>
        </w:rPr>
        <w:t xml:space="preserve"> </w:t>
      </w:r>
      <w:proofErr w:type="spellStart"/>
      <w:r w:rsidRPr="00EC7198">
        <w:rPr>
          <w:rFonts w:ascii="Arial" w:hAnsi="Arial" w:cs="Arial"/>
        </w:rPr>
        <w:t>nižja</w:t>
      </w:r>
      <w:proofErr w:type="spellEnd"/>
      <w:r w:rsidRPr="00EC7198">
        <w:rPr>
          <w:rFonts w:ascii="Arial" w:hAnsi="Arial" w:cs="Arial"/>
        </w:rPr>
        <w:t xml:space="preserve"> od </w:t>
      </w:r>
      <w:proofErr w:type="spellStart"/>
      <w:r w:rsidRPr="00EC7198">
        <w:rPr>
          <w:rFonts w:ascii="Arial" w:hAnsi="Arial" w:cs="Arial"/>
        </w:rPr>
        <w:t>izhodiščne</w:t>
      </w:r>
      <w:proofErr w:type="spellEnd"/>
      <w:r w:rsidRPr="00EC7198">
        <w:rPr>
          <w:rFonts w:ascii="Arial" w:hAnsi="Arial" w:cs="Arial"/>
        </w:rPr>
        <w:t xml:space="preserve"> </w:t>
      </w:r>
      <w:proofErr w:type="spellStart"/>
      <w:r w:rsidRPr="00EC7198">
        <w:rPr>
          <w:rFonts w:ascii="Arial" w:hAnsi="Arial" w:cs="Arial"/>
        </w:rPr>
        <w:t>vrednosti</w:t>
      </w:r>
      <w:proofErr w:type="spellEnd"/>
      <w:r w:rsidRPr="00EC7198">
        <w:rPr>
          <w:rFonts w:ascii="Arial" w:hAnsi="Arial" w:cs="Arial"/>
        </w:rPr>
        <w:t>.</w:t>
      </w:r>
      <w:r w:rsidR="00B23462" w:rsidRPr="00B23462">
        <w:rPr>
          <w:lang w:val="sl-SI"/>
        </w:rPr>
        <w:t xml:space="preserve"> </w:t>
      </w:r>
      <w:proofErr w:type="spellStart"/>
      <w:r w:rsidR="00B23462" w:rsidRPr="00B23462">
        <w:rPr>
          <w:rFonts w:ascii="Arial" w:hAnsi="Arial" w:cs="Arial"/>
        </w:rPr>
        <w:t>Računalniki</w:t>
      </w:r>
      <w:proofErr w:type="spellEnd"/>
      <w:r w:rsidR="00B23462" w:rsidRPr="00B23462">
        <w:rPr>
          <w:rFonts w:ascii="Arial" w:hAnsi="Arial" w:cs="Arial"/>
        </w:rPr>
        <w:t xml:space="preserve"> se </w:t>
      </w:r>
      <w:proofErr w:type="spellStart"/>
      <w:r w:rsidR="00B23462" w:rsidRPr="00B23462">
        <w:rPr>
          <w:rFonts w:ascii="Arial" w:hAnsi="Arial" w:cs="Arial"/>
        </w:rPr>
        <w:t>bodo</w:t>
      </w:r>
      <w:proofErr w:type="spellEnd"/>
      <w:r w:rsidR="00B23462" w:rsidRPr="00B23462">
        <w:rPr>
          <w:rFonts w:ascii="Arial" w:hAnsi="Arial" w:cs="Arial"/>
        </w:rPr>
        <w:t xml:space="preserve"> </w:t>
      </w:r>
      <w:proofErr w:type="spellStart"/>
      <w:r w:rsidR="00B23462" w:rsidRPr="00B23462">
        <w:rPr>
          <w:rFonts w:ascii="Arial" w:hAnsi="Arial" w:cs="Arial"/>
        </w:rPr>
        <w:t>prodali</w:t>
      </w:r>
      <w:proofErr w:type="spellEnd"/>
      <w:r w:rsidR="00B23462" w:rsidRPr="00B23462">
        <w:rPr>
          <w:rFonts w:ascii="Arial" w:hAnsi="Arial" w:cs="Arial"/>
        </w:rPr>
        <w:t xml:space="preserve"> </w:t>
      </w:r>
      <w:proofErr w:type="spellStart"/>
      <w:r w:rsidR="00B23462" w:rsidRPr="00B23462">
        <w:rPr>
          <w:rFonts w:ascii="Arial" w:hAnsi="Arial" w:cs="Arial"/>
        </w:rPr>
        <w:t>najugodnejšemu</w:t>
      </w:r>
      <w:proofErr w:type="spellEnd"/>
      <w:r w:rsidR="00B23462" w:rsidRPr="00B23462">
        <w:rPr>
          <w:rFonts w:ascii="Arial" w:hAnsi="Arial" w:cs="Arial"/>
        </w:rPr>
        <w:t xml:space="preserve"> </w:t>
      </w:r>
      <w:proofErr w:type="spellStart"/>
      <w:r w:rsidR="00B23462" w:rsidRPr="00B23462">
        <w:rPr>
          <w:rFonts w:ascii="Arial" w:hAnsi="Arial" w:cs="Arial"/>
        </w:rPr>
        <w:t>ponudniku</w:t>
      </w:r>
      <w:proofErr w:type="spellEnd"/>
      <w:r w:rsidR="00B23462">
        <w:rPr>
          <w:rFonts w:ascii="Arial" w:hAnsi="Arial" w:cs="Arial"/>
        </w:rPr>
        <w:t>.</w:t>
      </w:r>
    </w:p>
    <w:p w14:paraId="7C7A353F" w14:textId="77777777" w:rsidR="008C5283" w:rsidRPr="00EC7198" w:rsidRDefault="00000000">
      <w:pPr>
        <w:pStyle w:val="Naslov2"/>
        <w:rPr>
          <w:rFonts w:ascii="Arial" w:hAnsi="Arial" w:cs="Arial"/>
          <w:color w:val="auto"/>
          <w:sz w:val="22"/>
          <w:szCs w:val="22"/>
        </w:rPr>
      </w:pPr>
      <w:r w:rsidRPr="00EC7198">
        <w:rPr>
          <w:rFonts w:ascii="Arial" w:hAnsi="Arial" w:cs="Arial"/>
          <w:color w:val="auto"/>
          <w:sz w:val="22"/>
          <w:szCs w:val="22"/>
        </w:rPr>
        <w:t>5. Način in rok plačila kupnine:</w:t>
      </w:r>
    </w:p>
    <w:p w14:paraId="56B33073" w14:textId="014EB857" w:rsidR="00DD30F4" w:rsidRPr="00DD30F4" w:rsidRDefault="00DD30F4" w:rsidP="00DD30F4">
      <w:pPr>
        <w:jc w:val="both"/>
        <w:rPr>
          <w:rFonts w:ascii="Arial" w:hAnsi="Arial" w:cs="Arial"/>
          <w:lang w:val="sl-SI"/>
        </w:rPr>
      </w:pPr>
      <w:r w:rsidRPr="00DD30F4">
        <w:rPr>
          <w:rFonts w:ascii="Arial" w:hAnsi="Arial" w:cs="Arial"/>
          <w:lang w:val="sl-SI"/>
        </w:rPr>
        <w:t>V kolikor bosta dva ali več ponudnikov ponudila enako ceno za računalnik</w:t>
      </w:r>
      <w:r w:rsidR="00142973">
        <w:rPr>
          <w:rFonts w:ascii="Arial" w:hAnsi="Arial" w:cs="Arial"/>
          <w:lang w:val="sl-SI"/>
        </w:rPr>
        <w:t>e</w:t>
      </w:r>
      <w:r w:rsidRPr="00DD30F4">
        <w:rPr>
          <w:rFonts w:ascii="Arial" w:hAnsi="Arial" w:cs="Arial"/>
          <w:lang w:val="sl-SI"/>
        </w:rPr>
        <w:t xml:space="preserve">, bodo pisno pozvani, da na novem obrazcu ponovno predložijo novo ceno. </w:t>
      </w:r>
    </w:p>
    <w:p w14:paraId="5E9469F9" w14:textId="77777777" w:rsidR="00DD30F4" w:rsidRDefault="00DD30F4" w:rsidP="00DD30F4">
      <w:pPr>
        <w:jc w:val="both"/>
        <w:rPr>
          <w:rFonts w:ascii="Arial" w:hAnsi="Arial" w:cs="Arial"/>
          <w:lang w:val="sl-SI"/>
        </w:rPr>
      </w:pPr>
      <w:r w:rsidRPr="00DD30F4">
        <w:rPr>
          <w:rFonts w:ascii="Arial" w:hAnsi="Arial" w:cs="Arial"/>
          <w:lang w:val="sl-SI"/>
        </w:rPr>
        <w:t xml:space="preserve">Najugodnejši ponudnik je v treh dneh po predložitvi prodajne pogodbe v podpis slednjo dolžan skleniti, sicer bo občina k sklenitvi pogodbe pozvala drugega najugodnejšega ponudnika. Po podpisu pogodbe mu bo izdan račun, ki ga mora kupec plačati v roku 8 dni od datuma računa, kar je bistvena sestavina pravnega posla. Kupec mora prevzeti računalnik v roku 8 dni od plačila celotne kupnine. </w:t>
      </w:r>
    </w:p>
    <w:p w14:paraId="7759BADA" w14:textId="2362AB60" w:rsidR="008C5283" w:rsidRPr="00EC7198" w:rsidRDefault="00DD30F4" w:rsidP="00DD30F4">
      <w:pPr>
        <w:jc w:val="both"/>
        <w:rPr>
          <w:rFonts w:ascii="Arial" w:hAnsi="Arial" w:cs="Arial"/>
        </w:rPr>
      </w:pPr>
      <w:r w:rsidRPr="00DD30F4">
        <w:rPr>
          <w:rFonts w:ascii="Arial" w:hAnsi="Arial" w:cs="Arial"/>
          <w:lang w:val="sl-SI"/>
        </w:rPr>
        <w:t>Prodajalec ne odgovarja za stvarne in pravne napake računalni</w:t>
      </w:r>
      <w:r>
        <w:rPr>
          <w:rFonts w:ascii="Arial" w:hAnsi="Arial" w:cs="Arial"/>
          <w:lang w:val="sl-SI"/>
        </w:rPr>
        <w:t>ške oprem</w:t>
      </w:r>
      <w:r w:rsidR="00E72EA5">
        <w:rPr>
          <w:rFonts w:ascii="Arial" w:hAnsi="Arial" w:cs="Arial"/>
          <w:lang w:val="sl-SI"/>
        </w:rPr>
        <w:t>e</w:t>
      </w:r>
      <w:r w:rsidRPr="00DD30F4">
        <w:rPr>
          <w:rFonts w:ascii="Arial" w:hAnsi="Arial" w:cs="Arial"/>
          <w:lang w:val="sl-SI"/>
        </w:rPr>
        <w:t>. Vse stroške v zvezi z prenosnimi računalniki, ki nastanejo po oddaji ponudbe, krije ponudnik.</w:t>
      </w:r>
    </w:p>
    <w:p w14:paraId="1CE835A5" w14:textId="3C9D1857" w:rsidR="008C5283" w:rsidRPr="00EC7198" w:rsidRDefault="00DD30F4">
      <w:pPr>
        <w:pStyle w:val="Naslov2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6</w:t>
      </w:r>
      <w:r w:rsidRPr="00EC7198">
        <w:rPr>
          <w:rFonts w:ascii="Arial" w:hAnsi="Arial" w:cs="Arial"/>
          <w:color w:val="auto"/>
          <w:sz w:val="22"/>
          <w:szCs w:val="22"/>
        </w:rPr>
        <w:t>. Drugi pogoji:</w:t>
      </w:r>
    </w:p>
    <w:p w14:paraId="135ECCB1" w14:textId="77777777" w:rsidR="008C5283" w:rsidRPr="00EC7198" w:rsidRDefault="00000000" w:rsidP="00B4253C">
      <w:pPr>
        <w:jc w:val="both"/>
        <w:rPr>
          <w:rFonts w:ascii="Arial" w:hAnsi="Arial" w:cs="Arial"/>
        </w:rPr>
      </w:pPr>
      <w:r w:rsidRPr="00EC7198">
        <w:rPr>
          <w:rFonts w:ascii="Arial" w:hAnsi="Arial" w:cs="Arial"/>
        </w:rPr>
        <w:t>Župan lahko postopek ustavi kadarkoli do sklenitve pravnega posla. Občina Borovnica na podlagi te namere ni zavezana k sklenitvi pogodbe.</w:t>
      </w:r>
    </w:p>
    <w:p w14:paraId="52289338" w14:textId="77777777" w:rsidR="00EC7198" w:rsidRDefault="00000000" w:rsidP="00EC7198">
      <w:r>
        <w:br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  <w:gridCol w:w="4344"/>
      </w:tblGrid>
      <w:tr w:rsidR="00EC7198" w:rsidRPr="00EC7198" w14:paraId="3F9FDE25" w14:textId="77777777" w:rsidTr="00EC7198">
        <w:trPr>
          <w:trHeight w:val="229"/>
        </w:trPr>
        <w:tc>
          <w:tcPr>
            <w:tcW w:w="4531" w:type="dxa"/>
          </w:tcPr>
          <w:p w14:paraId="79A4AB53" w14:textId="77777777" w:rsidR="00EC7198" w:rsidRPr="00EC7198" w:rsidRDefault="00EC7198" w:rsidP="0025243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61ACDCCF" w14:textId="34CCC312" w:rsidR="00EC7198" w:rsidRPr="00EC7198" w:rsidRDefault="00EC7198" w:rsidP="00EC7198">
            <w:pPr>
              <w:jc w:val="center"/>
              <w:rPr>
                <w:rFonts w:ascii="Arial" w:hAnsi="Arial" w:cs="Arial"/>
              </w:rPr>
            </w:pPr>
            <w:r w:rsidRPr="00EC7198">
              <w:rPr>
                <w:rFonts w:ascii="Arial" w:hAnsi="Arial" w:cs="Arial"/>
              </w:rPr>
              <w:t>Peter Črnilogar</w:t>
            </w:r>
          </w:p>
        </w:tc>
      </w:tr>
      <w:tr w:rsidR="00EC7198" w:rsidRPr="00EC7198" w14:paraId="052DE681" w14:textId="77777777" w:rsidTr="00252434">
        <w:tc>
          <w:tcPr>
            <w:tcW w:w="4531" w:type="dxa"/>
          </w:tcPr>
          <w:p w14:paraId="731A0F53" w14:textId="77777777" w:rsidR="00EC7198" w:rsidRPr="00EC7198" w:rsidRDefault="00EC7198" w:rsidP="0025243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49CAD3D8" w14:textId="77777777" w:rsidR="00EC7198" w:rsidRPr="00EC7198" w:rsidRDefault="00EC7198" w:rsidP="00252434">
            <w:pPr>
              <w:jc w:val="center"/>
              <w:rPr>
                <w:rFonts w:ascii="Arial" w:hAnsi="Arial" w:cs="Arial"/>
              </w:rPr>
            </w:pPr>
            <w:r w:rsidRPr="00EC7198">
              <w:rPr>
                <w:rFonts w:ascii="Arial" w:hAnsi="Arial" w:cs="Arial"/>
              </w:rPr>
              <w:t>Župan</w:t>
            </w:r>
          </w:p>
        </w:tc>
      </w:tr>
    </w:tbl>
    <w:p w14:paraId="36DF5C4C" w14:textId="4CF09EF5" w:rsidR="008C5283" w:rsidRPr="00EC7198" w:rsidRDefault="008C5283"/>
    <w:sectPr w:rsidR="008C5283" w:rsidRPr="00EC719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4615381">
    <w:abstractNumId w:val="8"/>
  </w:num>
  <w:num w:numId="2" w16cid:durableId="1681158780">
    <w:abstractNumId w:val="6"/>
  </w:num>
  <w:num w:numId="3" w16cid:durableId="526605867">
    <w:abstractNumId w:val="5"/>
  </w:num>
  <w:num w:numId="4" w16cid:durableId="965115646">
    <w:abstractNumId w:val="4"/>
  </w:num>
  <w:num w:numId="5" w16cid:durableId="399326120">
    <w:abstractNumId w:val="7"/>
  </w:num>
  <w:num w:numId="6" w16cid:durableId="1102609442">
    <w:abstractNumId w:val="3"/>
  </w:num>
  <w:num w:numId="7" w16cid:durableId="1975863501">
    <w:abstractNumId w:val="2"/>
  </w:num>
  <w:num w:numId="8" w16cid:durableId="196821486">
    <w:abstractNumId w:val="1"/>
  </w:num>
  <w:num w:numId="9" w16cid:durableId="1196457827">
    <w:abstractNumId w:val="0"/>
  </w:num>
  <w:num w:numId="10" w16cid:durableId="5612160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2973"/>
    <w:rsid w:val="0015074B"/>
    <w:rsid w:val="001A7A46"/>
    <w:rsid w:val="001E5F68"/>
    <w:rsid w:val="002926ED"/>
    <w:rsid w:val="0029639D"/>
    <w:rsid w:val="00326F90"/>
    <w:rsid w:val="00354BA2"/>
    <w:rsid w:val="00396CC8"/>
    <w:rsid w:val="00480672"/>
    <w:rsid w:val="00506CBB"/>
    <w:rsid w:val="00847B55"/>
    <w:rsid w:val="0089152B"/>
    <w:rsid w:val="008C5283"/>
    <w:rsid w:val="00985746"/>
    <w:rsid w:val="00AA1D8D"/>
    <w:rsid w:val="00B23462"/>
    <w:rsid w:val="00B4253C"/>
    <w:rsid w:val="00B47730"/>
    <w:rsid w:val="00CB0664"/>
    <w:rsid w:val="00D17510"/>
    <w:rsid w:val="00DD30F4"/>
    <w:rsid w:val="00E05AFF"/>
    <w:rsid w:val="00E13D2A"/>
    <w:rsid w:val="00E72EA5"/>
    <w:rsid w:val="00EC7198"/>
    <w:rsid w:val="00F33DE9"/>
    <w:rsid w:val="00F3659F"/>
    <w:rsid w:val="00F67179"/>
    <w:rsid w:val="00FB256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59844"/>
  <w14:defaultImageDpi w14:val="300"/>
  <w15:docId w15:val="{27B2CADC-B23C-4976-A414-4A4FF040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B23462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Dolores Dolenc Bajc</cp:lastModifiedBy>
  <cp:revision>19</cp:revision>
  <dcterms:created xsi:type="dcterms:W3CDTF">2026-02-05T13:52:00Z</dcterms:created>
  <dcterms:modified xsi:type="dcterms:W3CDTF">2026-06-12T05:21:00Z</dcterms:modified>
  <cp:category/>
</cp:coreProperties>
</file>